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Zwischenböden</w:t>
            </w:r>
          </w:p>
          <w:p>
            <w:pPr>
              <w:spacing w:before="0" w:after="0"/>
            </w:pPr>
            <w:r>
              <w:t>DG-EG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7869897" name="a5794ed0-065a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1339100" name="a5794ed0-065a-11f1-a625-b9511d2dd99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360914" name="aa6d0210-065a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2502609" name="aa6d0210-065a-11f1-a625-b9511d2dd99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Schwermetall: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sämtliche Holzbauteile</w:t>
            </w:r>
          </w:p>
          <w:p>
            <w:pPr>
              <w:spacing w:before="0" w:after="0"/>
            </w:pPr>
            <w:r>
              <w:t>DG-EG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Verkleidungs- und Konstruktionsholz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2304275" name="9ebc7ee0-065b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6603844" name="9ebc7ee0-065b-11f1-a625-b9511d2dd99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6467109" name="a34bcb00-065b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8991896" name="a34bcb00-065b-11f1-a625-b9511d2dd9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Abzug an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0483338" name="dea5db20-065e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9231968" name="dea5db20-065e-11f1-a625-b9511d2dd9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2553051" name="f5a7e6b0-065e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452724" name="f5a7e6b0-065e-11f1-a625-b9511d2dd99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Wand oder 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4474468" name="51766750-065f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203440" name="51766750-065f-11f1-a625-b9511d2dd99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2540651" name="56ab6950-065f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4151360" name="56ab6950-065f-11f1-a625-b9511d2dd99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9191914" name="58aefa20-0662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985203" name="58aefa20-0662-11f1-a625-b9511d2dd99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2710711" name="6e030790-0662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230857" name="6e030790-0662-11f1-a625-b9511d2dd99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Tür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6254637" name="836b1cc0-0663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1328881" name="836b1cc0-0663-11f1-a625-b9511d2dd99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7313418" name="86cac280-0663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9878181" name="86cac280-0663-11f1-a625-b9511d2dd99d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Decke, teilweise eingemauert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63110102" name="c6841570-0663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2012004" name="c6841570-0663-11f1-a625-b9511d2dd99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4448193" name="cfa12710-0663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6534830" name="cfa12710-0663-11f1-a625-b9511d2dd99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Werksratt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Wand und 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9386011" name="774b8410-0664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2907972" name="774b8410-0664-11f1-a625-b9511d2dd99d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5390215" name="b1011350-0664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99162" name="b1011350-0664-11f1-a625-b9511d2dd99d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Bärholzstrasse 55, 5610 Wohlen, AG, Switzerland</w:t>
          </w:r>
        </w:p>
        <w:p>
          <w:pPr>
            <w:spacing w:before="0" w:after="0"/>
          </w:pPr>
          <w:r>
            <w:t>709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